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:rsidR="00DA509A" w:rsidRPr="00CA59A5" w:rsidRDefault="00DA509A" w:rsidP="00DA509A">
      <w:pPr>
        <w:ind w:right="39"/>
        <w:rPr>
          <w:rFonts w:ascii="Cambria" w:hAnsi="Cambria" w:cs="Arial"/>
          <w:sz w:val="18"/>
          <w:szCs w:val="18"/>
        </w:rPr>
      </w:pPr>
    </w:p>
    <w:p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D51D90">
        <w:rPr>
          <w:rFonts w:ascii="Cambria" w:hAnsi="Cambria" w:cs="Arial"/>
          <w:sz w:val="18"/>
          <w:szCs w:val="18"/>
        </w:rPr>
        <w:t>22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</w:p>
    <w:p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</w:rPr>
        <w:t xml:space="preserve"> </w:t>
      </w:r>
    </w:p>
    <w:p w:rsidR="00D51D90" w:rsidRDefault="00D51D90" w:rsidP="00D51D90">
      <w:pPr>
        <w:shd w:val="clear" w:color="auto" w:fill="BFBFBF"/>
        <w:tabs>
          <w:tab w:val="left" w:pos="6060"/>
        </w:tabs>
        <w:spacing w:line="276" w:lineRule="auto"/>
        <w:rPr>
          <w:rFonts w:ascii="Cambria" w:hAnsi="Cambria"/>
          <w:b/>
          <w:sz w:val="20"/>
          <w:szCs w:val="20"/>
        </w:rPr>
      </w:pPr>
    </w:p>
    <w:p w:rsidR="00D51D90" w:rsidRDefault="00D51D90" w:rsidP="00D51D90">
      <w:pPr>
        <w:shd w:val="clear" w:color="auto" w:fill="BFBFBF"/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„</w:t>
      </w:r>
      <w:bookmarkStart w:id="0" w:name="_Hlk100387244"/>
      <w:r w:rsidR="0007262A" w:rsidRPr="009E3984">
        <w:rPr>
          <w:b/>
        </w:rPr>
        <w:t>Termomodernizacja bu</w:t>
      </w:r>
      <w:r w:rsidR="002E4E99">
        <w:rPr>
          <w:b/>
        </w:rPr>
        <w:t>dynków użyteczności publicznej</w:t>
      </w:r>
      <w:r w:rsidR="0007262A" w:rsidRPr="009E3984">
        <w:rPr>
          <w:b/>
        </w:rPr>
        <w:t xml:space="preserve"> na terenie Miasta i Gminy Zawichost</w:t>
      </w:r>
      <w:bookmarkEnd w:id="0"/>
      <w:r w:rsidR="005517EA">
        <w:rPr>
          <w:rFonts w:ascii="Cambria" w:hAnsi="Cambria" w:cs="Tahoma"/>
          <w:b/>
          <w:sz w:val="20"/>
          <w:szCs w:val="20"/>
        </w:rPr>
        <w:t>”</w:t>
      </w:r>
    </w:p>
    <w:p w:rsidR="00D51D90" w:rsidRDefault="00D51D90" w:rsidP="00D51D90">
      <w:pPr>
        <w:shd w:val="clear" w:color="auto" w:fill="BFBFBF"/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272"/>
        <w:gridCol w:w="1985"/>
        <w:gridCol w:w="6662"/>
        <w:gridCol w:w="2835"/>
      </w:tblGrid>
      <w:tr w:rsidR="0032655D" w:rsidRPr="00CA59A5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D51D90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5E" w:rsidRPr="00CA59A5" w:rsidRDefault="00495B90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 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DD5" w:rsidRDefault="004D16E8" w:rsidP="00EB5DD5">
            <w:pPr>
              <w:pStyle w:val="Default"/>
              <w:spacing w:line="276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C22E1C">
              <w:rPr>
                <w:rFonts w:ascii="Cambria" w:hAnsi="Cambria"/>
                <w:b/>
                <w:sz w:val="18"/>
                <w:szCs w:val="18"/>
              </w:rPr>
              <w:t>Osoba posiadająca uprawnienia do ki</w:t>
            </w:r>
            <w:r>
              <w:rPr>
                <w:rFonts w:ascii="Cambria" w:hAnsi="Cambria"/>
                <w:b/>
                <w:sz w:val="18"/>
                <w:szCs w:val="18"/>
              </w:rPr>
              <w:t>erowania robotami budowlanymi w </w:t>
            </w:r>
            <w:r w:rsidRPr="00C22E1C">
              <w:rPr>
                <w:rFonts w:ascii="Cambria" w:hAnsi="Cambria"/>
                <w:b/>
                <w:sz w:val="18"/>
                <w:szCs w:val="18"/>
              </w:rPr>
              <w:t>specjalności kons</w:t>
            </w:r>
            <w:bookmarkStart w:id="1" w:name="_GoBack"/>
            <w:bookmarkEnd w:id="1"/>
            <w:r w:rsidRPr="00C22E1C">
              <w:rPr>
                <w:rFonts w:ascii="Cambria" w:hAnsi="Cambria"/>
                <w:b/>
                <w:sz w:val="18"/>
                <w:szCs w:val="18"/>
              </w:rPr>
              <w:t>trukcyjno</w:t>
            </w:r>
            <w:r w:rsidR="00EA1C51">
              <w:rPr>
                <w:rFonts w:ascii="Cambria" w:hAnsi="Cambria"/>
                <w:b/>
                <w:sz w:val="18"/>
                <w:szCs w:val="18"/>
              </w:rPr>
              <w:t>-</w:t>
            </w:r>
            <w:r w:rsidRPr="00C22E1C">
              <w:rPr>
                <w:rFonts w:ascii="Cambria" w:hAnsi="Cambria"/>
                <w:b/>
                <w:sz w:val="18"/>
                <w:szCs w:val="18"/>
              </w:rPr>
              <w:t xml:space="preserve">budowlanej, posiadający </w:t>
            </w:r>
            <w:r w:rsidR="00EA1C51">
              <w:rPr>
                <w:rFonts w:ascii="Cambria" w:hAnsi="Cambria"/>
                <w:b/>
                <w:sz w:val="18"/>
                <w:szCs w:val="18"/>
              </w:rPr>
              <w:t xml:space="preserve">doświadczenie </w:t>
            </w:r>
            <w:r w:rsidRPr="00C22E1C">
              <w:rPr>
                <w:rFonts w:ascii="Cambria" w:hAnsi="Cambria"/>
                <w:b/>
                <w:sz w:val="18"/>
                <w:szCs w:val="18"/>
              </w:rPr>
              <w:t>w pełnieniu funkcji kierownika budowy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lub kierownika robót</w:t>
            </w:r>
            <w:r w:rsidR="00DC3BB8" w:rsidRPr="00572AEA">
              <w:rPr>
                <w:rFonts w:ascii="Cambria" w:hAnsi="Cambria"/>
                <w:b/>
                <w:sz w:val="18"/>
                <w:szCs w:val="18"/>
              </w:rPr>
              <w:t xml:space="preserve"> w tym przy realizacji co najmniej ………… </w:t>
            </w:r>
            <w:r w:rsidRPr="00C22E1C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3127F5" w:rsidRPr="003127F5">
              <w:rPr>
                <w:rFonts w:ascii="Cambria" w:hAnsi="Cambria"/>
                <w:b/>
                <w:sz w:val="18"/>
                <w:szCs w:val="18"/>
              </w:rPr>
              <w:t>inwestycj</w:t>
            </w:r>
            <w:r w:rsidR="00B22EBD">
              <w:rPr>
                <w:rFonts w:ascii="Cambria" w:hAnsi="Cambria"/>
                <w:b/>
                <w:sz w:val="18"/>
                <w:szCs w:val="18"/>
              </w:rPr>
              <w:t>ach</w:t>
            </w:r>
            <w:r w:rsidR="003127F5" w:rsidRPr="003127F5">
              <w:rPr>
                <w:rFonts w:ascii="Cambria" w:hAnsi="Cambria"/>
                <w:b/>
                <w:sz w:val="18"/>
                <w:szCs w:val="18"/>
              </w:rPr>
              <w:t xml:space="preserve"> związanych </w:t>
            </w:r>
            <w:r w:rsidR="00EB5DD5" w:rsidRPr="00F173E8">
              <w:rPr>
                <w:rFonts w:ascii="Cambria" w:hAnsi="Cambria"/>
                <w:sz w:val="20"/>
                <w:szCs w:val="20"/>
              </w:rPr>
              <w:t xml:space="preserve">z </w:t>
            </w:r>
            <w:r w:rsidR="00EB5DD5">
              <w:rPr>
                <w:rFonts w:ascii="Cambria" w:hAnsi="Cambria"/>
                <w:sz w:val="20"/>
                <w:szCs w:val="20"/>
              </w:rPr>
              <w:t>budową / przebudową / rozbudową</w:t>
            </w:r>
            <w:r w:rsidR="00EB5DD5" w:rsidRPr="009E2B26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B5DD5" w:rsidRPr="00F173E8">
              <w:rPr>
                <w:rFonts w:ascii="Cambria" w:hAnsi="Cambria"/>
                <w:sz w:val="20"/>
                <w:szCs w:val="20"/>
              </w:rPr>
              <w:t>budynku</w:t>
            </w:r>
            <w:r w:rsidR="00EB5DD5">
              <w:rPr>
                <w:rFonts w:ascii="Cambria" w:hAnsi="Cambria"/>
                <w:sz w:val="20"/>
                <w:szCs w:val="20"/>
              </w:rPr>
              <w:t xml:space="preserve"> polegającym na wykonaniu termomodernizacji</w:t>
            </w:r>
            <w:r w:rsidR="00EB5DD5" w:rsidRPr="00C03F69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B5DD5">
              <w:rPr>
                <w:rFonts w:ascii="Cambria" w:hAnsi="Cambria"/>
                <w:sz w:val="20"/>
                <w:szCs w:val="20"/>
              </w:rPr>
              <w:t xml:space="preserve">między innymi na </w:t>
            </w:r>
            <w:r w:rsidR="00EB5DD5" w:rsidRPr="00C03F69">
              <w:rPr>
                <w:rFonts w:ascii="Cambria" w:hAnsi="Cambria"/>
                <w:sz w:val="20"/>
                <w:szCs w:val="20"/>
              </w:rPr>
              <w:t xml:space="preserve"> docieplenie ścian z wykonaniem elewacji budynku oraz wymiana stolarki okiennej</w:t>
            </w:r>
            <w:r w:rsidR="00EB5DD5">
              <w:rPr>
                <w:rFonts w:ascii="Cambria" w:hAnsi="Cambria"/>
                <w:iCs/>
                <w:sz w:val="20"/>
                <w:szCs w:val="20"/>
              </w:rPr>
              <w:t>:</w:t>
            </w:r>
          </w:p>
          <w:p w:rsidR="004D635E" w:rsidRPr="00CA59A5" w:rsidRDefault="004D635E" w:rsidP="001F1ACC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:rsidR="004D635E" w:rsidRPr="00CA59A5" w:rsidRDefault="004D635E" w:rsidP="001F1ACC">
            <w:pPr>
              <w:pStyle w:val="Default"/>
              <w:spacing w:after="240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:rsidR="00465612" w:rsidRPr="00CA59A5" w:rsidRDefault="00465612" w:rsidP="00465612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:rsidR="00465612" w:rsidRDefault="00465612" w:rsidP="0046561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:rsidR="00465612" w:rsidRDefault="00465612" w:rsidP="0046561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:rsidR="00465612" w:rsidRDefault="00465612" w:rsidP="0046561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:rsidR="005517EA" w:rsidRDefault="005517EA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inwestycji:…………………………………………………………………………………….</w:t>
            </w:r>
          </w:p>
          <w:p w:rsidR="005517EA" w:rsidRPr="00CA59A5" w:rsidRDefault="00465612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:rsidR="00465612" w:rsidRDefault="00465612" w:rsidP="0046561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:rsidR="00465612" w:rsidRDefault="00465612" w:rsidP="0046561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:rsidR="005517EA" w:rsidRDefault="005517EA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:rsidR="005517EA" w:rsidRDefault="005517EA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inwestycji:…………………………………………………………………………………….</w:t>
            </w:r>
          </w:p>
          <w:p w:rsidR="005517EA" w:rsidRPr="00CA59A5" w:rsidRDefault="005517EA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:rsidR="00465612" w:rsidRDefault="00465612" w:rsidP="0046561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lastRenderedPageBreak/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:rsidR="00465612" w:rsidRDefault="00465612" w:rsidP="0046561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:rsidR="005517EA" w:rsidRDefault="005517EA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:rsidR="005517EA" w:rsidRDefault="005517EA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inwestycji:…………………………………………………………………………………….</w:t>
            </w:r>
          </w:p>
          <w:p w:rsidR="005517EA" w:rsidRPr="00CA59A5" w:rsidRDefault="005517EA" w:rsidP="005517EA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:rsidR="004D635E" w:rsidRPr="00CA59A5" w:rsidRDefault="004D635E" w:rsidP="0046561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lastRenderedPageBreak/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>* niepotrzebne skreślić ( jeżeli wykonawca pozostaje w stosunku umowy cywilno prawnej pozostawiamy własne)</w:t>
      </w:r>
    </w:p>
    <w:p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906" w:rsidRDefault="00E90906">
      <w:r>
        <w:separator/>
      </w:r>
    </w:p>
  </w:endnote>
  <w:endnote w:type="continuationSeparator" w:id="0">
    <w:p w:rsidR="00E90906" w:rsidRDefault="00E90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E9" w:rsidRDefault="0060212C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21E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21E9" w:rsidRDefault="00DD21E9" w:rsidP="005419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D90" w:rsidRDefault="00D51D90" w:rsidP="00775EC8">
    <w:pPr>
      <w:spacing w:line="360" w:lineRule="auto"/>
      <w:ind w:left="1006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775EC8">
      <w:rPr>
        <w:rFonts w:ascii="Cambria" w:hAnsi="Cambria" w:cs="Arial"/>
        <w:i/>
        <w:sz w:val="16"/>
        <w:szCs w:val="16"/>
      </w:rPr>
      <w:t xml:space="preserve"> </w:t>
    </w:r>
    <w:r>
      <w:rPr>
        <w:rFonts w:ascii="Cambria" w:hAnsi="Cambria" w:cs="Arial"/>
        <w:i/>
        <w:sz w:val="16"/>
        <w:szCs w:val="16"/>
      </w:rPr>
      <w:t>lub podpisem zaufanym</w:t>
    </w:r>
    <w:r w:rsidR="00775EC8">
      <w:rPr>
        <w:rFonts w:ascii="Cambria" w:hAnsi="Cambria" w:cs="Arial"/>
        <w:i/>
        <w:sz w:val="16"/>
        <w:szCs w:val="16"/>
      </w:rPr>
      <w:t xml:space="preserve"> </w:t>
    </w:r>
    <w:r>
      <w:rPr>
        <w:rFonts w:ascii="Cambria" w:hAnsi="Cambria" w:cs="Arial"/>
        <w:i/>
        <w:sz w:val="16"/>
        <w:szCs w:val="16"/>
      </w:rPr>
      <w:t>lub elektronicznym podpisem osobistym.</w:t>
    </w:r>
  </w:p>
  <w:p w:rsidR="00DD21E9" w:rsidRPr="00D51D90" w:rsidRDefault="00DD21E9" w:rsidP="00D51D9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906" w:rsidRDefault="00E90906">
      <w:r>
        <w:separator/>
      </w:r>
    </w:p>
  </w:footnote>
  <w:footnote w:type="continuationSeparator" w:id="0">
    <w:p w:rsidR="00E90906" w:rsidRDefault="00E90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7EA" w:rsidRDefault="005517EA" w:rsidP="005517EA">
    <w:pPr>
      <w:pStyle w:val="Nagwek"/>
      <w:rPr>
        <w:rFonts w:ascii="Cambria" w:hAnsi="Cambria" w:cs="Arial"/>
        <w:b/>
        <w:sz w:val="20"/>
      </w:rPr>
    </w:pPr>
  </w:p>
  <w:p w:rsidR="002F5B7E" w:rsidRDefault="005517EA" w:rsidP="002F5B7E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 w:rsidR="002F5B7E">
      <w:rPr>
        <w:rFonts w:ascii="Cambria" w:hAnsi="Cambria"/>
        <w:b/>
        <w:sz w:val="20"/>
        <w:szCs w:val="20"/>
      </w:rPr>
      <w:t>GKRRiOŚ.I.271.5.2022</w:t>
    </w:r>
  </w:p>
  <w:p w:rsidR="005517EA" w:rsidRPr="0007262A" w:rsidRDefault="005517EA" w:rsidP="005517EA">
    <w:pPr>
      <w:pStyle w:val="Nagwek"/>
      <w:rPr>
        <w:rFonts w:ascii="Cambria" w:hAnsi="Cambria" w:cs="Arial"/>
        <w:b/>
        <w:sz w:val="20"/>
      </w:rPr>
    </w:pPr>
  </w:p>
  <w:p w:rsidR="00C752F3" w:rsidRPr="005517EA" w:rsidRDefault="00C752F3" w:rsidP="005517E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177BC"/>
    <w:rsid w:val="000231AC"/>
    <w:rsid w:val="000239D4"/>
    <w:rsid w:val="00023F47"/>
    <w:rsid w:val="00025659"/>
    <w:rsid w:val="00026E3B"/>
    <w:rsid w:val="00027CE9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1F88"/>
    <w:rsid w:val="00063849"/>
    <w:rsid w:val="000675E7"/>
    <w:rsid w:val="00070743"/>
    <w:rsid w:val="0007082D"/>
    <w:rsid w:val="0007262A"/>
    <w:rsid w:val="000726CE"/>
    <w:rsid w:val="00075847"/>
    <w:rsid w:val="00080D85"/>
    <w:rsid w:val="00083030"/>
    <w:rsid w:val="00084151"/>
    <w:rsid w:val="000858B3"/>
    <w:rsid w:val="00090A82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31262"/>
    <w:rsid w:val="00134702"/>
    <w:rsid w:val="001357AD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ADD"/>
    <w:rsid w:val="00164F38"/>
    <w:rsid w:val="00165D29"/>
    <w:rsid w:val="001720B9"/>
    <w:rsid w:val="0017416A"/>
    <w:rsid w:val="00174344"/>
    <w:rsid w:val="00176E50"/>
    <w:rsid w:val="001816EE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49E1"/>
    <w:rsid w:val="0026568F"/>
    <w:rsid w:val="0026706B"/>
    <w:rsid w:val="002678AB"/>
    <w:rsid w:val="00271D38"/>
    <w:rsid w:val="00272E2B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5A5"/>
    <w:rsid w:val="002D645D"/>
    <w:rsid w:val="002D67E0"/>
    <w:rsid w:val="002D6BEA"/>
    <w:rsid w:val="002D74BE"/>
    <w:rsid w:val="002D78BF"/>
    <w:rsid w:val="002D7AED"/>
    <w:rsid w:val="002E0A89"/>
    <w:rsid w:val="002E4E99"/>
    <w:rsid w:val="002F0291"/>
    <w:rsid w:val="002F16D6"/>
    <w:rsid w:val="002F26C4"/>
    <w:rsid w:val="002F5B7E"/>
    <w:rsid w:val="002F79CA"/>
    <w:rsid w:val="003008FD"/>
    <w:rsid w:val="00302515"/>
    <w:rsid w:val="00302B07"/>
    <w:rsid w:val="003062AC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03CA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90F36"/>
    <w:rsid w:val="004934C5"/>
    <w:rsid w:val="00493D06"/>
    <w:rsid w:val="00494A82"/>
    <w:rsid w:val="00494BF8"/>
    <w:rsid w:val="0049543B"/>
    <w:rsid w:val="00495B90"/>
    <w:rsid w:val="004A0AD4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7EA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2F58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212C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5EC8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887"/>
    <w:rsid w:val="007A7C26"/>
    <w:rsid w:val="007B21B2"/>
    <w:rsid w:val="007B3BA4"/>
    <w:rsid w:val="007C0CCF"/>
    <w:rsid w:val="007C4815"/>
    <w:rsid w:val="007C73C6"/>
    <w:rsid w:val="007D267C"/>
    <w:rsid w:val="007D29F5"/>
    <w:rsid w:val="007D2EDC"/>
    <w:rsid w:val="007D5BE1"/>
    <w:rsid w:val="007D5D10"/>
    <w:rsid w:val="007D64ED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3D8"/>
    <w:rsid w:val="008B3B91"/>
    <w:rsid w:val="008B504A"/>
    <w:rsid w:val="008C49F7"/>
    <w:rsid w:val="008C5A0B"/>
    <w:rsid w:val="008C5EBB"/>
    <w:rsid w:val="008C6142"/>
    <w:rsid w:val="008C7516"/>
    <w:rsid w:val="008D1ABD"/>
    <w:rsid w:val="008D38B4"/>
    <w:rsid w:val="008D4807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45A9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4E9E"/>
    <w:rsid w:val="009B670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B2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32F"/>
    <w:rsid w:val="00A45ED0"/>
    <w:rsid w:val="00A46A06"/>
    <w:rsid w:val="00A4798F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31DE"/>
    <w:rsid w:val="00B0402C"/>
    <w:rsid w:val="00B044D9"/>
    <w:rsid w:val="00B04961"/>
    <w:rsid w:val="00B04E14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2EBD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4C5C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A7706"/>
    <w:rsid w:val="00CB49E0"/>
    <w:rsid w:val="00CB6C60"/>
    <w:rsid w:val="00CC2C7F"/>
    <w:rsid w:val="00CC41E1"/>
    <w:rsid w:val="00CC43FF"/>
    <w:rsid w:val="00CC63D6"/>
    <w:rsid w:val="00CD011C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1702C"/>
    <w:rsid w:val="00D22BE4"/>
    <w:rsid w:val="00D24228"/>
    <w:rsid w:val="00D25F0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1D90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797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1A55"/>
    <w:rsid w:val="00E53EC8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90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5DD5"/>
    <w:rsid w:val="00EB6A66"/>
    <w:rsid w:val="00EB6F6F"/>
    <w:rsid w:val="00EC1621"/>
    <w:rsid w:val="00EC2AD6"/>
    <w:rsid w:val="00EC4352"/>
    <w:rsid w:val="00EC538A"/>
    <w:rsid w:val="00ED4C88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007E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5770D"/>
    <w:rsid w:val="00F60FDC"/>
    <w:rsid w:val="00F6150A"/>
    <w:rsid w:val="00F63566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920EB"/>
    <w:rsid w:val="00F92B36"/>
    <w:rsid w:val="00F92BD6"/>
    <w:rsid w:val="00FA12D9"/>
    <w:rsid w:val="00FA1C7E"/>
    <w:rsid w:val="00FA49A1"/>
    <w:rsid w:val="00FB1331"/>
    <w:rsid w:val="00FB2E1F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72F5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09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Administrator</cp:lastModifiedBy>
  <cp:revision>4</cp:revision>
  <cp:lastPrinted>2013-04-03T06:33:00Z</cp:lastPrinted>
  <dcterms:created xsi:type="dcterms:W3CDTF">2022-04-11T12:13:00Z</dcterms:created>
  <dcterms:modified xsi:type="dcterms:W3CDTF">2022-04-14T08:06:00Z</dcterms:modified>
</cp:coreProperties>
</file>